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0787826" name="cf187a80-24d4-11f0-a1b6-25d3fab513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645917" name="cf187a80-24d4-11f0-a1b6-25d3fab513e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0400096" name="4f046e10-24e0-11f0-8829-552914d99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129506" name="4f046e10-24e0-11f0-8829-552914d994e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hinter Lampe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4384156" name="9d72dd30-24d5-11f0-bb3b-b3702f8ac8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270541" name="9d72dd30-24d5-11f0-bb3b-b3702f8ac87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Ofen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3943414" name="4b81c610-24d7-11f0-9d1a-6f42ebce3f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485785" name="4b81c610-24d7-11f0-9d1a-6f42ebce3f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Vorsicht bei bearbeitung, in diesem Zustand keine Gefahr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Ofen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2574793" name="b594e8a0-24de-11f0-a7a8-41c6a99308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985030" name="b594e8a0-24de-11f0-a7a8-41c6a993088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Vorsicht bei bearbeitung, in diesem Zustand keine Gefahr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1297359" name="8d141ec0-24d7-11f0-acfd-674050e951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124183" name="8d141ec0-24d7-11f0-acfd-674050e951e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Verdacht auf Asbest in den Bodenbelägen (fest in Kunststoff matrix eingebunden). In diesem Zustand keine Gefahr, bei Ausbau am Stück aufrollen und möglichst zerstörungsfrei in Kehrichtverbrennung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Kochherd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6721995" name="ef683d40-24d7-11f0-889d-3d234db3f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643369" name="ef683d40-24d7-11f0-889d-3d234db3f6f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In diesem Zustand keine Gefahr, vorsicht bei bearbeitung.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6251784" name="6c8edad0-24d9-11f0-88ec-678fa301b1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029603" name="6c8edad0-24d9-11f0-88ec-678fa301b1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7571448" name="d391c210-24de-11f0-8486-ffc302320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029079" name="d391c210-24de-11f0-8486-ffc3023202e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1433393" name="8b1663e0-24e0-11f0-9a9d-0f02d47416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951790" name="8b1663e0-24e0-11f0-9a9d-0f02d474165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2574926" name="d69a8780-24d9-11f0-ae79-ab13af6bcb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805548" name="d69a8780-24d9-11f0-ae79-ab13af6bcb9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Elektrospeicherofen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9806141" name="662e8d50-24db-11f0-bb69-87a088bfcc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724896" name="662e8d50-24db-11f0-bb69-87a088bfcc2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Ausbau am Stück, in diesem Zustand jeine Gefahr.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242418" name="9c0079c0-24db-11f0-9f3e-ef26157b70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734620" name="9c0079c0-24db-11f0-9f3e-ef26157b70d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0144275" name="c730d770-24db-11f0-b8b5-6fbdb425b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207357" name="c730d770-24db-11f0-b8b5-6fbdb425bdf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952017" name="019a57f0-24dd-11f0-ab99-4bfa0374bf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02536" name="019a57f0-24dd-11f0-ab99-4bfa0374bf8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8240961" name="871c0c20-24dd-11f0-b9ce-5be37cd86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703732" name="871c0c20-24dd-11f0-b9ce-5be37cd86c4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8790439" name="441657e0-24de-11f0-ade3-3f4f53cf6c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647292" name="441657e0-24de-11f0-ade3-3f4f53cf6c9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0606416" name="9c7f49e0-24df-11f0-bebe-93ca7435b5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697028" name="9c7f49e0-24df-11f0-bebe-93ca7435b53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lose</w:t>
            </w:r>
          </w:p>
        </w:tc>
        <w:tc>
          <w:p>
            <w:pPr>
              <w:spacing w:before="0" w:after="0" w:line="240" w:lineRule="auto"/>
            </w:pPr>
            <w:r>
              <w:t>Asbestzement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5084830" name="3be07520-24e2-11f0-82df-81f0a18a1d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152424" name="3be07520-24e2-11f0-82df-81f0a18a1d6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2645298" name="95705060-24e2-11f0-b8ab-3541bd99bf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715531" name="95705060-24e2-11f0-b8ab-3541bd99bfe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7327950" name="b5949db0-24e2-11f0-85d3-e90e911f68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183609" name="b5949db0-24e2-11f0-85d3-e90e911f689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8092376" name="531f6d30-24e3-11f0-9952-4d1fedc040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246061" name="531f6d30-24e3-11f0-9952-4d1fedc040d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3643107" name="764a1cb0-24e3-11f0-9d88-85fd09b8fd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194036" name="764a1cb0-24e3-11f0-9d88-85fd09b8fd9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Simon Gloor</w:t>
          </w:r>
        </w:p>
        <w:p>
          <w:pPr>
            <w:spacing w:before="0" w:after="0"/>
          </w:pPr>
          <w:r>
            <w:t>253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